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523C2" w14:textId="77777777" w:rsidR="003C19FE" w:rsidRPr="00FD0FAE" w:rsidRDefault="00B611E8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AL </w:t>
      </w:r>
      <w:r w:rsidR="00E12E86">
        <w:rPr>
          <w:b/>
          <w:bCs/>
          <w:sz w:val="40"/>
          <w:szCs w:val="40"/>
        </w:rPr>
        <w:t>Bijlage 2</w:t>
      </w:r>
      <w:r w:rsidR="006D24A4"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 w:rsidR="006D24A4">
        <w:rPr>
          <w:b/>
          <w:bCs/>
          <w:sz w:val="40"/>
          <w:szCs w:val="40"/>
        </w:rPr>
        <w:t xml:space="preserve"> </w:t>
      </w:r>
    </w:p>
    <w:p w14:paraId="6079C003" w14:textId="77777777" w:rsidR="00FD0FAE" w:rsidRDefault="00FD0FAE" w:rsidP="003C19FE"/>
    <w:p w14:paraId="39C81AB7" w14:textId="77777777" w:rsidR="003C19FE" w:rsidRPr="003C19FE" w:rsidRDefault="003C19FE" w:rsidP="003C19FE">
      <w:r w:rsidRPr="003C19FE">
        <w:t>De hierna te noemen inschrijver(s):</w:t>
      </w:r>
    </w:p>
    <w:p w14:paraId="4CB5C056" w14:textId="77777777" w:rsidR="00220940" w:rsidRDefault="00220940" w:rsidP="003C19FE"/>
    <w:p w14:paraId="73A0859F" w14:textId="77777777" w:rsidR="00FD0FAE" w:rsidRDefault="003C19FE" w:rsidP="003C19FE">
      <w:r w:rsidRPr="003C19FE">
        <w:t xml:space="preserve">a. _____________________________________________ </w:t>
      </w:r>
    </w:p>
    <w:p w14:paraId="7033118E" w14:textId="77777777" w:rsidR="00FD0FAE" w:rsidRDefault="003C19FE" w:rsidP="003C19FE">
      <w:r w:rsidRPr="003C19FE">
        <w:t xml:space="preserve">gevestigd te: _______________________________________ </w:t>
      </w:r>
    </w:p>
    <w:p w14:paraId="72356AE5" w14:textId="77777777" w:rsidR="003C19FE" w:rsidRPr="003C19FE" w:rsidRDefault="003C19FE" w:rsidP="003C19FE">
      <w:r w:rsidRPr="003C19FE">
        <w:t>KVK-nummer ______________________________</w:t>
      </w:r>
    </w:p>
    <w:p w14:paraId="0652CC34" w14:textId="77777777" w:rsidR="00220940" w:rsidRDefault="00220940" w:rsidP="003C19FE"/>
    <w:p w14:paraId="3170A7DB" w14:textId="77777777" w:rsidR="00FD0FAE" w:rsidRDefault="003C19FE" w:rsidP="003C19FE">
      <w:r w:rsidRPr="003C19FE">
        <w:t xml:space="preserve">b. _____________________________________________ </w:t>
      </w:r>
    </w:p>
    <w:p w14:paraId="49E4428B" w14:textId="77777777" w:rsidR="00FD0FAE" w:rsidRDefault="003C19FE" w:rsidP="003C19FE">
      <w:r w:rsidRPr="003C19FE">
        <w:t xml:space="preserve">gevestigd te: _______________________________________ </w:t>
      </w:r>
    </w:p>
    <w:p w14:paraId="54D99AFF" w14:textId="77777777" w:rsidR="003C19FE" w:rsidRPr="003C19FE" w:rsidRDefault="003C19FE" w:rsidP="003C19FE">
      <w:r w:rsidRPr="003C19FE">
        <w:t>KVK-nummer ______________________________</w:t>
      </w:r>
    </w:p>
    <w:p w14:paraId="3B1C13EF" w14:textId="77777777" w:rsidR="00220940" w:rsidRDefault="00220940" w:rsidP="003C19FE"/>
    <w:p w14:paraId="3F3595DC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05C2F131" w14:textId="77777777" w:rsidR="00FD0FAE" w:rsidRDefault="00FD0FAE" w:rsidP="003C19FE"/>
    <w:p w14:paraId="22AB973B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2BD56F47" w14:textId="77777777" w:rsidR="00220940" w:rsidRDefault="00220940" w:rsidP="003C19FE"/>
    <w:p w14:paraId="361ABD27" w14:textId="77777777" w:rsidR="00FD0FAE" w:rsidRPr="00D93CF8" w:rsidRDefault="001A4DF9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Overname openbare laadinfrastructuur</w:t>
      </w:r>
    </w:p>
    <w:p w14:paraId="17F385F9" w14:textId="74675827" w:rsidR="002E317A" w:rsidRDefault="002E317A" w:rsidP="003C19FE"/>
    <w:p w14:paraId="3BADC0F0" w14:textId="0C75FE70" w:rsidR="002E317A" w:rsidRPr="00D77380" w:rsidRDefault="002E317A" w:rsidP="002E317A">
      <w:pPr>
        <w:pStyle w:val="Lijstalinea"/>
        <w:numPr>
          <w:ilvl w:val="0"/>
          <w:numId w:val="27"/>
        </w:numPr>
        <w:rPr>
          <w:b/>
          <w:bCs/>
        </w:rPr>
      </w:pPr>
      <w:r w:rsidRPr="00D77380">
        <w:rPr>
          <w:b/>
          <w:bCs/>
        </w:rPr>
        <w:t>Inschrijfprijs per kWh</w:t>
      </w:r>
    </w:p>
    <w:p w14:paraId="14BD7171" w14:textId="321EE167" w:rsidR="00E819C9" w:rsidRDefault="00E819C9" w:rsidP="00E819C9">
      <w:r w:rsidRPr="003C19FE">
        <w:t>uit te voeren voor een bedrag</w:t>
      </w:r>
      <w:r>
        <w:t xml:space="preserve"> gedurende Concessie en eventuele verlenging</w:t>
      </w:r>
      <w:r w:rsidRPr="003C19FE">
        <w:t>, de omzetbelasting daarin niet inbegrepen, van: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91"/>
        <w:gridCol w:w="3316"/>
        <w:gridCol w:w="2410"/>
      </w:tblGrid>
      <w:tr w:rsidR="00150228" w14:paraId="77299BC7" w14:textId="0CF280EB" w:rsidTr="0020314F">
        <w:tc>
          <w:tcPr>
            <w:tcW w:w="2491" w:type="dxa"/>
          </w:tcPr>
          <w:p w14:paraId="1E65A906" w14:textId="4ED256D2" w:rsidR="00150228" w:rsidRPr="002E317A" w:rsidRDefault="00150228" w:rsidP="002E317A">
            <w:pPr>
              <w:rPr>
                <w:b/>
                <w:bCs/>
              </w:rPr>
            </w:pPr>
            <w:r w:rsidRPr="002E317A">
              <w:rPr>
                <w:b/>
                <w:bCs/>
              </w:rPr>
              <w:t>Onderdeel</w:t>
            </w:r>
          </w:p>
        </w:tc>
        <w:tc>
          <w:tcPr>
            <w:tcW w:w="3316" w:type="dxa"/>
          </w:tcPr>
          <w:p w14:paraId="6E7E137D" w14:textId="62457B5D" w:rsidR="00150228" w:rsidRPr="00E819C9" w:rsidRDefault="00150228" w:rsidP="002E317A">
            <w:r w:rsidRPr="002E317A">
              <w:rPr>
                <w:b/>
                <w:bCs/>
              </w:rPr>
              <w:t>Mogelijke bandbreedte inschrijving</w:t>
            </w:r>
            <w:r>
              <w:rPr>
                <w:b/>
                <w:bCs/>
              </w:rPr>
              <w:t xml:space="preserve"> (</w:t>
            </w:r>
            <w:r w:rsidRPr="00E819C9">
              <w:rPr>
                <w:b/>
                <w:bCs/>
              </w:rPr>
              <w:t>€)</w:t>
            </w:r>
          </w:p>
        </w:tc>
        <w:tc>
          <w:tcPr>
            <w:tcW w:w="2410" w:type="dxa"/>
          </w:tcPr>
          <w:p w14:paraId="3D1203D3" w14:textId="757C415D" w:rsidR="00150228" w:rsidRPr="002E317A" w:rsidRDefault="00150228" w:rsidP="002E317A">
            <w:pPr>
              <w:rPr>
                <w:b/>
                <w:bCs/>
              </w:rPr>
            </w:pPr>
            <w:r w:rsidRPr="002E317A">
              <w:rPr>
                <w:b/>
                <w:bCs/>
              </w:rPr>
              <w:t>Inschrijving</w:t>
            </w:r>
            <w:r>
              <w:rPr>
                <w:b/>
                <w:bCs/>
              </w:rPr>
              <w:t xml:space="preserve"> (</w:t>
            </w:r>
            <w:r w:rsidRPr="00E819C9">
              <w:rPr>
                <w:b/>
                <w:bCs/>
              </w:rPr>
              <w:t>€)</w:t>
            </w:r>
            <w:r>
              <w:rPr>
                <w:b/>
                <w:bCs/>
              </w:rPr>
              <w:t xml:space="preserve"> [in te vullen door inschrijver]</w:t>
            </w:r>
          </w:p>
        </w:tc>
      </w:tr>
      <w:tr w:rsidR="00150228" w14:paraId="720E0652" w14:textId="4A072636" w:rsidTr="0020314F">
        <w:tc>
          <w:tcPr>
            <w:tcW w:w="2491" w:type="dxa"/>
          </w:tcPr>
          <w:p w14:paraId="56A3DE57" w14:textId="1D952337" w:rsidR="00150228" w:rsidRDefault="00150228" w:rsidP="002E317A">
            <w:r>
              <w:t>Installatieprijs (I)</w:t>
            </w:r>
          </w:p>
        </w:tc>
        <w:tc>
          <w:tcPr>
            <w:tcW w:w="3316" w:type="dxa"/>
          </w:tcPr>
          <w:p w14:paraId="2A075A19" w14:textId="43327246" w:rsidR="00150228" w:rsidRDefault="0020314F" w:rsidP="002E317A">
            <w:r>
              <w:t xml:space="preserve"> </w:t>
            </w:r>
          </w:p>
        </w:tc>
        <w:tc>
          <w:tcPr>
            <w:tcW w:w="2410" w:type="dxa"/>
          </w:tcPr>
          <w:p w14:paraId="67959F52" w14:textId="7FE685A5" w:rsidR="00150228" w:rsidRDefault="00150228" w:rsidP="002E317A">
            <w:r>
              <w:t>…</w:t>
            </w:r>
          </w:p>
        </w:tc>
      </w:tr>
      <w:tr w:rsidR="00150228" w14:paraId="026EEA64" w14:textId="5052A458" w:rsidTr="0020314F">
        <w:tc>
          <w:tcPr>
            <w:tcW w:w="2491" w:type="dxa"/>
          </w:tcPr>
          <w:p w14:paraId="1F156975" w14:textId="4B137A0A" w:rsidR="0020314F" w:rsidRPr="00E17F6E" w:rsidRDefault="00150228" w:rsidP="002E317A">
            <w:r w:rsidRPr="00E17F6E">
              <w:t>Energie-inkoop (E)</w:t>
            </w:r>
          </w:p>
        </w:tc>
        <w:tc>
          <w:tcPr>
            <w:tcW w:w="3316" w:type="dxa"/>
          </w:tcPr>
          <w:p w14:paraId="79021CC9" w14:textId="03975604" w:rsidR="00150228" w:rsidRPr="00E17F6E" w:rsidRDefault="00913DFD" w:rsidP="002E317A">
            <w:r>
              <w:t>[let op: o.b.v. Q2 2022, zie ook Hoofdstuk 2.2 van Aanbestedingsleidraad]</w:t>
            </w:r>
          </w:p>
        </w:tc>
        <w:tc>
          <w:tcPr>
            <w:tcW w:w="2410" w:type="dxa"/>
          </w:tcPr>
          <w:p w14:paraId="137B761D" w14:textId="65C60C5B" w:rsidR="00150228" w:rsidRPr="00E17F6E" w:rsidRDefault="00150228" w:rsidP="002E317A">
            <w:r w:rsidRPr="00E17F6E">
              <w:t>…</w:t>
            </w:r>
          </w:p>
        </w:tc>
      </w:tr>
      <w:tr w:rsidR="00150228" w14:paraId="1E20CDC1" w14:textId="430487D1" w:rsidTr="0020314F">
        <w:tc>
          <w:tcPr>
            <w:tcW w:w="2491" w:type="dxa"/>
          </w:tcPr>
          <w:p w14:paraId="7422A61D" w14:textId="6A142D22" w:rsidR="00150228" w:rsidRPr="00E17F6E" w:rsidRDefault="00150228" w:rsidP="00CE571C">
            <w:r w:rsidRPr="00E17F6E">
              <w:t>Energiebelasting (EB)</w:t>
            </w:r>
          </w:p>
        </w:tc>
        <w:tc>
          <w:tcPr>
            <w:tcW w:w="3316" w:type="dxa"/>
          </w:tcPr>
          <w:p w14:paraId="527D402E" w14:textId="06D2EC69" w:rsidR="00150228" w:rsidRPr="00E17F6E" w:rsidRDefault="00150228" w:rsidP="00CE571C">
            <w:r w:rsidRPr="00E17F6E">
              <w:t>NVT</w:t>
            </w:r>
          </w:p>
        </w:tc>
        <w:tc>
          <w:tcPr>
            <w:tcW w:w="2410" w:type="dxa"/>
          </w:tcPr>
          <w:p w14:paraId="19D20C14" w14:textId="21BF92D4" w:rsidR="00150228" w:rsidRPr="00E17F6E" w:rsidRDefault="00150228" w:rsidP="0029236E">
            <w:r w:rsidRPr="00E17F6E">
              <w:t>0,0436 [fictief]</w:t>
            </w:r>
          </w:p>
          <w:p w14:paraId="704B91AF" w14:textId="078F26D9" w:rsidR="00150228" w:rsidRPr="00E17F6E" w:rsidRDefault="00150228" w:rsidP="00CE571C"/>
        </w:tc>
      </w:tr>
      <w:tr w:rsidR="00150228" w14:paraId="4BD7FBA7" w14:textId="37DC4E5C" w:rsidTr="0020314F">
        <w:tc>
          <w:tcPr>
            <w:tcW w:w="2491" w:type="dxa"/>
          </w:tcPr>
          <w:p w14:paraId="6B821D3B" w14:textId="162DB88F" w:rsidR="00150228" w:rsidRPr="00E17F6E" w:rsidRDefault="00150228" w:rsidP="002E317A">
            <w:r w:rsidRPr="00E17F6E">
              <w:t>Opslag Duurzame Energie (ODE)</w:t>
            </w:r>
          </w:p>
        </w:tc>
        <w:tc>
          <w:tcPr>
            <w:tcW w:w="3316" w:type="dxa"/>
          </w:tcPr>
          <w:p w14:paraId="5FFEAC04" w14:textId="68DC666A" w:rsidR="00150228" w:rsidRPr="00E17F6E" w:rsidRDefault="00150228" w:rsidP="002E317A">
            <w:r w:rsidRPr="00E17F6E">
              <w:t>NVT</w:t>
            </w:r>
          </w:p>
        </w:tc>
        <w:tc>
          <w:tcPr>
            <w:tcW w:w="2410" w:type="dxa"/>
          </w:tcPr>
          <w:p w14:paraId="1A75A42E" w14:textId="2BF66F87" w:rsidR="00150228" w:rsidRPr="00E17F6E" w:rsidRDefault="00150228" w:rsidP="00026170">
            <w:r w:rsidRPr="00E17F6E">
              <w:t>0 [fictief]</w:t>
            </w:r>
          </w:p>
          <w:p w14:paraId="79A86282" w14:textId="465D5E8A" w:rsidR="00150228" w:rsidRPr="00E17F6E" w:rsidRDefault="00150228" w:rsidP="00BB7803"/>
        </w:tc>
      </w:tr>
      <w:tr w:rsidR="00150228" w14:paraId="73883AE3" w14:textId="18FBAE3E" w:rsidTr="0020314F">
        <w:tc>
          <w:tcPr>
            <w:tcW w:w="2491" w:type="dxa"/>
          </w:tcPr>
          <w:p w14:paraId="37DE1B32" w14:textId="7E9CB0BB" w:rsidR="00150228" w:rsidRPr="00E17F6E" w:rsidRDefault="00150228" w:rsidP="002E317A">
            <w:r w:rsidRPr="00E17F6E">
              <w:t>Jaarlijkse netbeheerderskosten (NB)</w:t>
            </w:r>
          </w:p>
        </w:tc>
        <w:tc>
          <w:tcPr>
            <w:tcW w:w="3316" w:type="dxa"/>
          </w:tcPr>
          <w:p w14:paraId="2A1712B7" w14:textId="12E5DE3B" w:rsidR="00150228" w:rsidRPr="00E17F6E" w:rsidRDefault="00150228" w:rsidP="001F5AF1">
            <w:pPr>
              <w:pStyle w:val="OpsommingBullet0"/>
              <w:numPr>
                <w:ilvl w:val="0"/>
                <w:numId w:val="0"/>
              </w:numPr>
              <w:jc w:val="both"/>
            </w:pPr>
            <w:r w:rsidRPr="00E17F6E">
              <w:t>NVT</w:t>
            </w:r>
          </w:p>
        </w:tc>
        <w:tc>
          <w:tcPr>
            <w:tcW w:w="2410" w:type="dxa"/>
          </w:tcPr>
          <w:p w14:paraId="5EC62BB9" w14:textId="2067B53C" w:rsidR="00150228" w:rsidRPr="00E17F6E" w:rsidRDefault="00150228" w:rsidP="002E317A">
            <w:r w:rsidRPr="00E17F6E">
              <w:t>0,0165 [fictief]</w:t>
            </w:r>
          </w:p>
        </w:tc>
      </w:tr>
      <w:tr w:rsidR="00150228" w14:paraId="54008DC3" w14:textId="7656A415" w:rsidTr="0020314F">
        <w:tc>
          <w:tcPr>
            <w:tcW w:w="2491" w:type="dxa"/>
          </w:tcPr>
          <w:p w14:paraId="4C47F8C5" w14:textId="54995D8A" w:rsidR="00150228" w:rsidRPr="00E17F6E" w:rsidRDefault="00150228" w:rsidP="002E317A">
            <w:r w:rsidRPr="00E17F6E">
              <w:t>Inschrijfprijs (I+E+EB+ODE+NB)</w:t>
            </w:r>
          </w:p>
        </w:tc>
        <w:tc>
          <w:tcPr>
            <w:tcW w:w="3316" w:type="dxa"/>
          </w:tcPr>
          <w:p w14:paraId="7440DA12" w14:textId="51EF9C5D" w:rsidR="00150228" w:rsidRPr="00E17F6E" w:rsidRDefault="0096759A" w:rsidP="002E317A">
            <w:r>
              <w:t>0,26</w:t>
            </w:r>
            <w:bookmarkStart w:id="0" w:name="_GoBack"/>
            <w:bookmarkEnd w:id="0"/>
            <w:r w:rsidR="003D289A">
              <w:t xml:space="preserve"> </w:t>
            </w:r>
            <w:r w:rsidR="0096679D">
              <w:t>- 0,40</w:t>
            </w:r>
            <w:r w:rsidR="004E3D61">
              <w:t xml:space="preserve"> </w:t>
            </w:r>
            <w:r w:rsidR="0096679D">
              <w:t xml:space="preserve"> </w:t>
            </w:r>
          </w:p>
        </w:tc>
        <w:tc>
          <w:tcPr>
            <w:tcW w:w="2410" w:type="dxa"/>
          </w:tcPr>
          <w:p w14:paraId="001F8366" w14:textId="3DEFB2B2" w:rsidR="00150228" w:rsidRPr="00E17F6E" w:rsidRDefault="00150228" w:rsidP="002E317A">
            <w:r w:rsidRPr="00E17F6E">
              <w:t>….</w:t>
            </w:r>
          </w:p>
        </w:tc>
      </w:tr>
    </w:tbl>
    <w:p w14:paraId="0BB66A0C" w14:textId="34191C8B" w:rsidR="00367491" w:rsidRPr="003C19FE" w:rsidRDefault="00E819C9" w:rsidP="003C19FE">
      <w:r>
        <w:t>De inschrijfprijs per kWh</w:t>
      </w:r>
      <w:r w:rsidR="00D77380">
        <w:t>, de omzetbelasting daarin niet inbegrepen,</w:t>
      </w:r>
      <w:r>
        <w:t xml:space="preserve"> is daarmee:</w:t>
      </w:r>
    </w:p>
    <w:p w14:paraId="700F1504" w14:textId="77777777" w:rsidR="003C19FE" w:rsidRDefault="003C19FE" w:rsidP="003C19FE">
      <w:r w:rsidRPr="003C19FE">
        <w:t>__________________________________________ euro (bedrag in cijfers)</w:t>
      </w:r>
    </w:p>
    <w:p w14:paraId="0DA61F4F" w14:textId="77777777" w:rsidR="00367491" w:rsidRPr="003C19FE" w:rsidRDefault="00367491" w:rsidP="003C19FE"/>
    <w:p w14:paraId="390BE00F" w14:textId="77777777" w:rsidR="00367491" w:rsidRPr="003C19FE" w:rsidRDefault="003C19FE" w:rsidP="003C19FE">
      <w:r w:rsidRPr="003C19FE">
        <w:t>__________________________________________ euro (bedrag in letters).</w:t>
      </w:r>
    </w:p>
    <w:p w14:paraId="179F686F" w14:textId="77777777" w:rsidR="00BE1DBE" w:rsidRDefault="00BE1DBE" w:rsidP="003C19FE"/>
    <w:p w14:paraId="59761AA7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22E95894" w14:textId="77777777" w:rsidR="00367491" w:rsidRPr="003C19FE" w:rsidRDefault="00367491" w:rsidP="003C19FE"/>
    <w:p w14:paraId="6CF7EC6C" w14:textId="77777777" w:rsidR="003C19FE" w:rsidRDefault="003C19FE" w:rsidP="003C19FE">
      <w:r w:rsidRPr="003C19FE">
        <w:t>__________________________________________ euro (bedrag in cijfers)</w:t>
      </w:r>
    </w:p>
    <w:p w14:paraId="7E35D016" w14:textId="77777777" w:rsidR="00367491" w:rsidRPr="003C19FE" w:rsidRDefault="00367491" w:rsidP="003C19FE"/>
    <w:p w14:paraId="06669B80" w14:textId="38EB0BEA" w:rsidR="00E819C9" w:rsidRDefault="003C19FE" w:rsidP="003C19FE">
      <w:r w:rsidRPr="003C19FE">
        <w:t>__________________________________________ euro (bedrag in letters).</w:t>
      </w:r>
    </w:p>
    <w:p w14:paraId="2C34EAAC" w14:textId="3B78924F" w:rsidR="00D15584" w:rsidRDefault="00D15584" w:rsidP="003C19FE">
      <w:r>
        <w:lastRenderedPageBreak/>
        <w:t>Let op: voor prijsonderdeel a. geeft Inschrijver een open begroting voor verschillende onderdelen van, conform Aanbestedingsleidraad Hoofdstuk 6.10.</w:t>
      </w:r>
    </w:p>
    <w:p w14:paraId="4978B30C" w14:textId="2FA96BBC" w:rsidR="00D77380" w:rsidRDefault="00D77380">
      <w:pPr>
        <w:rPr>
          <w:b/>
          <w:bCs/>
        </w:rPr>
      </w:pPr>
    </w:p>
    <w:p w14:paraId="3E23092F" w14:textId="553DB951" w:rsidR="00E819C9" w:rsidRPr="00D77380" w:rsidRDefault="00E819C9" w:rsidP="00E819C9">
      <w:pPr>
        <w:pStyle w:val="Lijstalinea"/>
        <w:numPr>
          <w:ilvl w:val="0"/>
          <w:numId w:val="27"/>
        </w:numPr>
        <w:rPr>
          <w:b/>
          <w:bCs/>
        </w:rPr>
      </w:pPr>
      <w:r w:rsidRPr="00D77380">
        <w:rPr>
          <w:b/>
          <w:bCs/>
        </w:rPr>
        <w:t>Prijs voor Verwijderen Laadpaal</w:t>
      </w:r>
      <w:r w:rsidR="00EB42F2">
        <w:rPr>
          <w:b/>
          <w:bCs/>
        </w:rPr>
        <w:t>, excl. netbeheerderskosten</w:t>
      </w:r>
    </w:p>
    <w:p w14:paraId="5BBDB8F8" w14:textId="77777777" w:rsidR="00D77380" w:rsidRDefault="00D77380" w:rsidP="00E819C9"/>
    <w:p w14:paraId="5777E861" w14:textId="75767043" w:rsidR="00E819C9" w:rsidRDefault="00E819C9" w:rsidP="00E819C9">
      <w:r w:rsidRPr="003C19FE">
        <w:t>uit te voeren voor een bedrag</w:t>
      </w:r>
      <w:r>
        <w:t xml:space="preserve"> gedurende Concessie en eventuele verlenging</w:t>
      </w:r>
      <w:r w:rsidRPr="003C19FE">
        <w:t>, de omzetbelasting daarin niet inbegrepen, van:</w:t>
      </w:r>
    </w:p>
    <w:p w14:paraId="4CA69E82" w14:textId="77777777" w:rsidR="00E819C9" w:rsidRDefault="00E819C9" w:rsidP="00E819C9">
      <w:r w:rsidRPr="003C19FE">
        <w:t>__________________________________________ euro (bedrag in cijfers)</w:t>
      </w:r>
    </w:p>
    <w:p w14:paraId="2F1BC3E9" w14:textId="77777777" w:rsidR="00E819C9" w:rsidRPr="003C19FE" w:rsidRDefault="00E819C9" w:rsidP="00E819C9"/>
    <w:p w14:paraId="57377D96" w14:textId="77777777" w:rsidR="00E819C9" w:rsidRPr="003C19FE" w:rsidRDefault="00E819C9" w:rsidP="00E819C9">
      <w:r w:rsidRPr="003C19FE">
        <w:t>__________________________________________ euro (bedrag in letters).</w:t>
      </w:r>
    </w:p>
    <w:p w14:paraId="06D9C953" w14:textId="77777777" w:rsidR="00E819C9" w:rsidRDefault="00E819C9" w:rsidP="00E819C9"/>
    <w:p w14:paraId="6C0D22DB" w14:textId="77777777" w:rsidR="00E819C9" w:rsidRDefault="00E819C9" w:rsidP="00E819C9">
      <w:r w:rsidRPr="003C19FE">
        <w:t>Het ter zake van de omzetbelastin</w:t>
      </w:r>
      <w:r>
        <w:t>g verschuldigde bedrag bedraagt:</w:t>
      </w:r>
    </w:p>
    <w:p w14:paraId="4EFF241E" w14:textId="77777777" w:rsidR="00E819C9" w:rsidRPr="003C19FE" w:rsidRDefault="00E819C9" w:rsidP="00E819C9"/>
    <w:p w14:paraId="2D1976C8" w14:textId="77777777" w:rsidR="00E819C9" w:rsidRDefault="00E819C9" w:rsidP="00E819C9">
      <w:r w:rsidRPr="003C19FE">
        <w:t>__________________________________________ euro (bedrag in cijfers)</w:t>
      </w:r>
    </w:p>
    <w:p w14:paraId="44EE8F01" w14:textId="77777777" w:rsidR="00E819C9" w:rsidRPr="003C19FE" w:rsidRDefault="00E819C9" w:rsidP="00E819C9"/>
    <w:p w14:paraId="0EF0E39F" w14:textId="77777777" w:rsidR="00E819C9" w:rsidRDefault="00E819C9" w:rsidP="00E819C9">
      <w:r w:rsidRPr="003C19FE">
        <w:t>__________________________________________ euro (bedrag in letters).</w:t>
      </w:r>
    </w:p>
    <w:p w14:paraId="306C7A8F" w14:textId="77777777" w:rsidR="00E819C9" w:rsidRDefault="00E819C9" w:rsidP="00E819C9"/>
    <w:p w14:paraId="42F51881" w14:textId="58E74F9D" w:rsidR="00E819C9" w:rsidRPr="00D77380" w:rsidRDefault="00D77380" w:rsidP="00D77380">
      <w:pPr>
        <w:pStyle w:val="Lijstalinea"/>
        <w:numPr>
          <w:ilvl w:val="0"/>
          <w:numId w:val="27"/>
        </w:numPr>
        <w:rPr>
          <w:b/>
          <w:bCs/>
        </w:rPr>
      </w:pPr>
      <w:r w:rsidRPr="00D77380">
        <w:rPr>
          <w:b/>
          <w:bCs/>
        </w:rPr>
        <w:t>Prijs voor Verplaatsen Laadpaal, excl. netbeheerderskosten</w:t>
      </w:r>
    </w:p>
    <w:p w14:paraId="3CE62568" w14:textId="377B9FC3" w:rsidR="00D77380" w:rsidRDefault="00D77380" w:rsidP="00D77380"/>
    <w:p w14:paraId="2A9D27C5" w14:textId="77777777" w:rsidR="00D77380" w:rsidRDefault="00D77380" w:rsidP="00D77380">
      <w:r w:rsidRPr="003C19FE">
        <w:t>uit te voeren voor een bedrag</w:t>
      </w:r>
      <w:r>
        <w:t xml:space="preserve"> gedurende Concessie en eventuele verlenging</w:t>
      </w:r>
      <w:r w:rsidRPr="003C19FE">
        <w:t>, de omzetbelasting daarin niet inbegrepen, van:</w:t>
      </w:r>
    </w:p>
    <w:p w14:paraId="6A0B6923" w14:textId="77777777" w:rsidR="00D77380" w:rsidRDefault="00D77380" w:rsidP="00D77380">
      <w:r w:rsidRPr="003C19FE">
        <w:t>__________________________________________ euro (bedrag in cijfers)</w:t>
      </w:r>
    </w:p>
    <w:p w14:paraId="52CD42DF" w14:textId="77777777" w:rsidR="00D77380" w:rsidRPr="003C19FE" w:rsidRDefault="00D77380" w:rsidP="00D77380"/>
    <w:p w14:paraId="278B5914" w14:textId="77777777" w:rsidR="00D77380" w:rsidRPr="003C19FE" w:rsidRDefault="00D77380" w:rsidP="00D77380">
      <w:r w:rsidRPr="003C19FE">
        <w:t>__________________________________________ euro (bedrag in letters).</w:t>
      </w:r>
    </w:p>
    <w:p w14:paraId="27E5159B" w14:textId="77777777" w:rsidR="00D77380" w:rsidRDefault="00D77380" w:rsidP="00D77380"/>
    <w:p w14:paraId="1A7A9DC6" w14:textId="77777777" w:rsidR="00D77380" w:rsidRDefault="00D77380" w:rsidP="00D77380">
      <w:r w:rsidRPr="003C19FE">
        <w:t>Het ter zake van de omzetbelastin</w:t>
      </w:r>
      <w:r>
        <w:t>g verschuldigde bedrag bedraagt:</w:t>
      </w:r>
    </w:p>
    <w:p w14:paraId="6D036CD3" w14:textId="77777777" w:rsidR="00D77380" w:rsidRPr="003C19FE" w:rsidRDefault="00D77380" w:rsidP="00D77380"/>
    <w:p w14:paraId="3772C7D3" w14:textId="77777777" w:rsidR="00D77380" w:rsidRDefault="00D77380" w:rsidP="00D77380">
      <w:r w:rsidRPr="003C19FE">
        <w:t>__________________________________________ euro (bedrag in cijfers)</w:t>
      </w:r>
    </w:p>
    <w:p w14:paraId="4968B627" w14:textId="77777777" w:rsidR="00D77380" w:rsidRPr="003C19FE" w:rsidRDefault="00D77380" w:rsidP="00D77380"/>
    <w:p w14:paraId="5120E177" w14:textId="77777777" w:rsidR="00D77380" w:rsidRDefault="00D77380" w:rsidP="00D77380">
      <w:r w:rsidRPr="003C19FE">
        <w:t>__________________________________________ euro (bedrag in letters).</w:t>
      </w:r>
    </w:p>
    <w:p w14:paraId="1CACC20D" w14:textId="768E7CD5" w:rsidR="00D77380" w:rsidRDefault="00D77380" w:rsidP="00D77380"/>
    <w:p w14:paraId="5357ED64" w14:textId="1DED80C3" w:rsidR="00D77380" w:rsidRDefault="00D77380" w:rsidP="00D77380">
      <w:pPr>
        <w:pStyle w:val="Lijstalinea"/>
        <w:numPr>
          <w:ilvl w:val="0"/>
          <w:numId w:val="27"/>
        </w:numPr>
        <w:rPr>
          <w:b/>
          <w:bCs/>
        </w:rPr>
      </w:pPr>
      <w:r w:rsidRPr="00D77380">
        <w:rPr>
          <w:b/>
          <w:bCs/>
        </w:rPr>
        <w:t>Prijs voor Herplaatsen Laadpaal, incl. 1 maand opslag, excl. netbeheerderskosten</w:t>
      </w:r>
    </w:p>
    <w:p w14:paraId="3B7167F8" w14:textId="02816DCF" w:rsidR="00D77380" w:rsidRDefault="00D77380" w:rsidP="00D77380">
      <w:pPr>
        <w:rPr>
          <w:b/>
          <w:bCs/>
        </w:rPr>
      </w:pPr>
    </w:p>
    <w:p w14:paraId="4E819641" w14:textId="77777777" w:rsidR="00D77380" w:rsidRDefault="00D77380" w:rsidP="00D77380">
      <w:r w:rsidRPr="003C19FE">
        <w:t>uit te voeren voor een bedrag</w:t>
      </w:r>
      <w:r>
        <w:t xml:space="preserve"> gedurende Concessie en eventuele verlenging</w:t>
      </w:r>
      <w:r w:rsidRPr="003C19FE">
        <w:t>, de omzetbelasting daarin niet inbegrepen, van:</w:t>
      </w:r>
    </w:p>
    <w:p w14:paraId="5C6E28C8" w14:textId="77777777" w:rsidR="00D77380" w:rsidRDefault="00D77380" w:rsidP="00D77380">
      <w:r w:rsidRPr="003C19FE">
        <w:t>__________________________________________ euro (bedrag in cijfers)</w:t>
      </w:r>
    </w:p>
    <w:p w14:paraId="091F7373" w14:textId="77777777" w:rsidR="00D77380" w:rsidRPr="003C19FE" w:rsidRDefault="00D77380" w:rsidP="00D77380"/>
    <w:p w14:paraId="169CC0BF" w14:textId="77777777" w:rsidR="00D77380" w:rsidRPr="003C19FE" w:rsidRDefault="00D77380" w:rsidP="00D77380">
      <w:r w:rsidRPr="003C19FE">
        <w:t>__________________________________________ euro (bedrag in letters).</w:t>
      </w:r>
    </w:p>
    <w:p w14:paraId="169B1B2F" w14:textId="77777777" w:rsidR="00D77380" w:rsidRDefault="00D77380" w:rsidP="00D77380"/>
    <w:p w14:paraId="576E8B9A" w14:textId="77777777" w:rsidR="00D77380" w:rsidRDefault="00D77380" w:rsidP="00D77380">
      <w:r w:rsidRPr="003C19FE">
        <w:t>Het ter zake van de omzetbelastin</w:t>
      </w:r>
      <w:r>
        <w:t>g verschuldigde bedrag bedraagt:</w:t>
      </w:r>
    </w:p>
    <w:p w14:paraId="46EE6F42" w14:textId="77777777" w:rsidR="00D77380" w:rsidRPr="003C19FE" w:rsidRDefault="00D77380" w:rsidP="00D77380"/>
    <w:p w14:paraId="442F086C" w14:textId="77777777" w:rsidR="00D77380" w:rsidRDefault="00D77380" w:rsidP="00D77380">
      <w:r w:rsidRPr="003C19FE">
        <w:t>__________________________________________ euro (bedrag in cijfers)</w:t>
      </w:r>
    </w:p>
    <w:p w14:paraId="5B630215" w14:textId="77777777" w:rsidR="00D77380" w:rsidRPr="003C19FE" w:rsidRDefault="00D77380" w:rsidP="00D77380"/>
    <w:p w14:paraId="0053BA39" w14:textId="77777777" w:rsidR="00D77380" w:rsidRDefault="00D77380" w:rsidP="00D77380">
      <w:r w:rsidRPr="003C19FE">
        <w:t>__________________________________________ euro (bedrag in letters).</w:t>
      </w:r>
    </w:p>
    <w:p w14:paraId="3A5E4B75" w14:textId="77777777" w:rsidR="00D77380" w:rsidRPr="00D77380" w:rsidRDefault="00D77380" w:rsidP="00D77380">
      <w:pPr>
        <w:rPr>
          <w:b/>
          <w:bCs/>
        </w:rPr>
      </w:pPr>
    </w:p>
    <w:p w14:paraId="5B2CDD89" w14:textId="57B08D8F" w:rsidR="00D77380" w:rsidRDefault="00D77380" w:rsidP="003C19FE">
      <w:r>
        <w:t>Let op: voor prijsonderdeel d. geeft Inschrijver een open begroting voor verschillende onderdelen van Herplaatsing, zodat eventuele kortere of langere opslag van een Laadpaal verrekend kan worden</w:t>
      </w:r>
      <w:r w:rsidR="00D15584">
        <w:t xml:space="preserve"> (conform Aanbestedingsleidraad Hoofdstuk 6.10)</w:t>
      </w:r>
      <w:r>
        <w:t>.</w:t>
      </w:r>
    </w:p>
    <w:p w14:paraId="1C57D03B" w14:textId="55510CA3" w:rsidR="00D77380" w:rsidRDefault="00D77380"/>
    <w:p w14:paraId="5E997607" w14:textId="77777777" w:rsidR="00FD0FAE" w:rsidRDefault="00FD0FAE" w:rsidP="003C19FE"/>
    <w:p w14:paraId="633BAE81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03A26D9F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09542FAD" w14:textId="77777777" w:rsidR="00FD0FAE" w:rsidRDefault="00FD0FAE" w:rsidP="003C19FE"/>
    <w:p w14:paraId="7DB5BB30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2057B70C" w14:textId="271BC0F9" w:rsidR="00367491" w:rsidRDefault="003C19FE" w:rsidP="003C19FE">
      <w:r w:rsidRPr="003C19FE">
        <w:t>zoals deze zijn omschreven in de voor de inschrijving relevante stukken.</w:t>
      </w:r>
    </w:p>
    <w:p w14:paraId="60160852" w14:textId="77777777" w:rsidR="00367491" w:rsidRDefault="00367491" w:rsidP="003C19FE"/>
    <w:p w14:paraId="484A1E23" w14:textId="77777777" w:rsidR="00367491" w:rsidRDefault="00367491" w:rsidP="003C19FE"/>
    <w:p w14:paraId="5E72F137" w14:textId="77777777" w:rsidR="00367491" w:rsidRDefault="00367491" w:rsidP="003C19FE"/>
    <w:p w14:paraId="7A9CB646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69099FD3" w14:textId="77777777" w:rsidR="00220940" w:rsidRDefault="00220940" w:rsidP="003C19FE"/>
    <w:p w14:paraId="3145605B" w14:textId="77777777" w:rsidR="003C19FE" w:rsidRPr="003C19FE" w:rsidRDefault="003C19FE" w:rsidP="003C19FE">
      <w:r w:rsidRPr="003C19FE">
        <w:t>De inschrijver(s)</w:t>
      </w:r>
    </w:p>
    <w:p w14:paraId="4D8E62D1" w14:textId="77777777" w:rsidR="00367491" w:rsidRDefault="00367491" w:rsidP="003C19FE"/>
    <w:p w14:paraId="6A71CB02" w14:textId="77777777" w:rsidR="00FD0FAE" w:rsidRDefault="003C19FE" w:rsidP="003C19FE">
      <w:r w:rsidRPr="003C19FE">
        <w:t>a. ___________________________________ (naam)</w:t>
      </w:r>
    </w:p>
    <w:p w14:paraId="2A85F8D3" w14:textId="77777777" w:rsidR="00367491" w:rsidRDefault="00367491" w:rsidP="003C19FE"/>
    <w:p w14:paraId="70A77C1C" w14:textId="77777777" w:rsidR="003C19FE" w:rsidRDefault="003C19FE" w:rsidP="003C19FE">
      <w:r w:rsidRPr="003C19FE">
        <w:t xml:space="preserve"> ___________________________________ (functie)</w:t>
      </w:r>
    </w:p>
    <w:p w14:paraId="6451269F" w14:textId="77777777" w:rsidR="006B77D2" w:rsidRDefault="006B77D2" w:rsidP="006B77D2">
      <w:pPr>
        <w:jc w:val="right"/>
      </w:pPr>
    </w:p>
    <w:p w14:paraId="184383B2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712006A6" w14:textId="77777777" w:rsidR="00FD0FAE" w:rsidRDefault="00FD0FAE" w:rsidP="003C19FE"/>
    <w:p w14:paraId="74ABF6FA" w14:textId="77777777" w:rsidR="006B77D2" w:rsidRDefault="006B77D2" w:rsidP="003C19FE"/>
    <w:p w14:paraId="042ECB96" w14:textId="77777777" w:rsidR="00FD0FAE" w:rsidRDefault="003C19FE" w:rsidP="003C19FE">
      <w:r w:rsidRPr="003C19FE">
        <w:t xml:space="preserve">b. ___________________________________ (naam) </w:t>
      </w:r>
    </w:p>
    <w:p w14:paraId="1244E93A" w14:textId="77777777" w:rsidR="00367491" w:rsidRDefault="00367491" w:rsidP="003C19FE"/>
    <w:p w14:paraId="78B3FE3B" w14:textId="77777777" w:rsidR="003C19FE" w:rsidRPr="003C19FE" w:rsidRDefault="003C19FE" w:rsidP="003C19FE">
      <w:r w:rsidRPr="003C19FE">
        <w:t>___________________________________ (functie)</w:t>
      </w:r>
    </w:p>
    <w:p w14:paraId="2C2D0510" w14:textId="77777777" w:rsidR="006B77D2" w:rsidRDefault="006B77D2" w:rsidP="006B77D2">
      <w:pPr>
        <w:jc w:val="right"/>
      </w:pPr>
    </w:p>
    <w:p w14:paraId="5627F261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558A5C96" w14:textId="77777777"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56BC5" w14:textId="77777777" w:rsidR="00C1630C" w:rsidRDefault="00C1630C" w:rsidP="00220940">
      <w:pPr>
        <w:spacing w:line="240" w:lineRule="auto"/>
      </w:pPr>
      <w:r>
        <w:separator/>
      </w:r>
    </w:p>
  </w:endnote>
  <w:endnote w:type="continuationSeparator" w:id="0">
    <w:p w14:paraId="02C4D899" w14:textId="77777777" w:rsidR="00C1630C" w:rsidRDefault="00C1630C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6B1A7" w14:textId="77777777" w:rsidR="00C1630C" w:rsidRDefault="00C1630C" w:rsidP="00220940">
      <w:pPr>
        <w:spacing w:line="240" w:lineRule="auto"/>
      </w:pPr>
      <w:r>
        <w:separator/>
      </w:r>
    </w:p>
  </w:footnote>
  <w:footnote w:type="continuationSeparator" w:id="0">
    <w:p w14:paraId="409D0F7C" w14:textId="77777777" w:rsidR="00C1630C" w:rsidRDefault="00C1630C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C87B2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38EEA3F0" w14:textId="77777777" w:rsidR="00220940" w:rsidRPr="00220940" w:rsidRDefault="009D1888">
    <w:pPr>
      <w:pStyle w:val="Koptekst"/>
      <w:rPr>
        <w:sz w:val="18"/>
        <w:szCs w:val="18"/>
      </w:rPr>
    </w:pPr>
    <w:r>
      <w:rPr>
        <w:sz w:val="18"/>
        <w:szCs w:val="18"/>
      </w:rPr>
      <w:t>AI 2022-0056</w:t>
    </w:r>
    <w:r w:rsidR="00220940" w:rsidRPr="00220940">
      <w:rPr>
        <w:sz w:val="18"/>
        <w:szCs w:val="18"/>
      </w:rPr>
      <w:t xml:space="preserve"> </w:t>
    </w:r>
    <w:r>
      <w:rPr>
        <w:sz w:val="18"/>
        <w:szCs w:val="18"/>
      </w:rPr>
      <w:t>Overname openbare laadinfrastructuur</w:t>
    </w:r>
  </w:p>
  <w:p w14:paraId="3613F3CC" w14:textId="77777777" w:rsidR="00220940" w:rsidRPr="00220940" w:rsidRDefault="001A4DF9">
    <w:pPr>
      <w:pStyle w:val="Koptekst"/>
      <w:rPr>
        <w:sz w:val="18"/>
        <w:szCs w:val="18"/>
      </w:rPr>
    </w:pPr>
    <w:r>
      <w:rPr>
        <w:sz w:val="18"/>
        <w:szCs w:val="18"/>
      </w:rPr>
      <w:t xml:space="preserve">AL </w:t>
    </w:r>
    <w:r w:rsidR="009D1888">
      <w:rPr>
        <w:sz w:val="18"/>
        <w:szCs w:val="18"/>
      </w:rPr>
      <w:t>Bijlage 2</w:t>
    </w:r>
    <w:r w:rsidR="00CC39EC">
      <w:rPr>
        <w:sz w:val="18"/>
        <w:szCs w:val="18"/>
      </w:rPr>
      <w:t xml:space="preserve"> - Inschrijvingsbiljet</w:t>
    </w:r>
  </w:p>
  <w:p w14:paraId="367CA922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B7F6F12"/>
    <w:multiLevelType w:val="hybridMultilevel"/>
    <w:tmpl w:val="812838E2"/>
    <w:lvl w:ilvl="0" w:tplc="A10AAC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AA433A"/>
    <w:multiLevelType w:val="multilevel"/>
    <w:tmpl w:val="6494EB34"/>
    <w:lvl w:ilvl="0">
      <w:start w:val="1"/>
      <w:numFmt w:val="bullet"/>
      <w:pStyle w:val="OpsommingBullet0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 w:numId="2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4A4"/>
    <w:rsid w:val="00026170"/>
    <w:rsid w:val="000544CF"/>
    <w:rsid w:val="000B46D8"/>
    <w:rsid w:val="000E2A1A"/>
    <w:rsid w:val="000E5ED3"/>
    <w:rsid w:val="00150228"/>
    <w:rsid w:val="00177A29"/>
    <w:rsid w:val="001A4B48"/>
    <w:rsid w:val="001A4DF9"/>
    <w:rsid w:val="001B6B25"/>
    <w:rsid w:val="001D0C85"/>
    <w:rsid w:val="001F5AF1"/>
    <w:rsid w:val="0020314F"/>
    <w:rsid w:val="00220940"/>
    <w:rsid w:val="0029236E"/>
    <w:rsid w:val="0029355C"/>
    <w:rsid w:val="002A474B"/>
    <w:rsid w:val="002A4C07"/>
    <w:rsid w:val="002B5524"/>
    <w:rsid w:val="002D52AA"/>
    <w:rsid w:val="002E317A"/>
    <w:rsid w:val="00335E06"/>
    <w:rsid w:val="003440EB"/>
    <w:rsid w:val="00367491"/>
    <w:rsid w:val="003A58BA"/>
    <w:rsid w:val="003B3222"/>
    <w:rsid w:val="003C19FE"/>
    <w:rsid w:val="003C3C3E"/>
    <w:rsid w:val="003C4AB4"/>
    <w:rsid w:val="003D289A"/>
    <w:rsid w:val="00412224"/>
    <w:rsid w:val="00415C51"/>
    <w:rsid w:val="00424DED"/>
    <w:rsid w:val="00482A4F"/>
    <w:rsid w:val="00484D68"/>
    <w:rsid w:val="0048595C"/>
    <w:rsid w:val="004C0CB2"/>
    <w:rsid w:val="004E3D61"/>
    <w:rsid w:val="004F0712"/>
    <w:rsid w:val="005127F2"/>
    <w:rsid w:val="0052669D"/>
    <w:rsid w:val="00527398"/>
    <w:rsid w:val="00586283"/>
    <w:rsid w:val="00632123"/>
    <w:rsid w:val="0064421E"/>
    <w:rsid w:val="00664B71"/>
    <w:rsid w:val="006A691A"/>
    <w:rsid w:val="006B77D2"/>
    <w:rsid w:val="006C583D"/>
    <w:rsid w:val="006D24A4"/>
    <w:rsid w:val="00716A9B"/>
    <w:rsid w:val="00763238"/>
    <w:rsid w:val="007A3549"/>
    <w:rsid w:val="007A7282"/>
    <w:rsid w:val="007B16AF"/>
    <w:rsid w:val="007B65FC"/>
    <w:rsid w:val="008104C5"/>
    <w:rsid w:val="00822790"/>
    <w:rsid w:val="008402D9"/>
    <w:rsid w:val="0084312B"/>
    <w:rsid w:val="00847FFD"/>
    <w:rsid w:val="0086631D"/>
    <w:rsid w:val="00880E47"/>
    <w:rsid w:val="00913DFD"/>
    <w:rsid w:val="009175F9"/>
    <w:rsid w:val="0096679D"/>
    <w:rsid w:val="0096759A"/>
    <w:rsid w:val="009761CF"/>
    <w:rsid w:val="00982913"/>
    <w:rsid w:val="009B0D92"/>
    <w:rsid w:val="009D0E31"/>
    <w:rsid w:val="009D1888"/>
    <w:rsid w:val="00A03098"/>
    <w:rsid w:val="00A07DB1"/>
    <w:rsid w:val="00A16FAE"/>
    <w:rsid w:val="00A22FA8"/>
    <w:rsid w:val="00A3732E"/>
    <w:rsid w:val="00A46326"/>
    <w:rsid w:val="00A53085"/>
    <w:rsid w:val="00A86DE4"/>
    <w:rsid w:val="00AD2CB0"/>
    <w:rsid w:val="00AE61F5"/>
    <w:rsid w:val="00B04DF0"/>
    <w:rsid w:val="00B22AF4"/>
    <w:rsid w:val="00B45344"/>
    <w:rsid w:val="00B611E8"/>
    <w:rsid w:val="00B70CF4"/>
    <w:rsid w:val="00BA23FD"/>
    <w:rsid w:val="00BB7803"/>
    <w:rsid w:val="00BD0C39"/>
    <w:rsid w:val="00BD6590"/>
    <w:rsid w:val="00BE1DBE"/>
    <w:rsid w:val="00C103DE"/>
    <w:rsid w:val="00C1630C"/>
    <w:rsid w:val="00C318F3"/>
    <w:rsid w:val="00CC39EC"/>
    <w:rsid w:val="00CE571C"/>
    <w:rsid w:val="00D15584"/>
    <w:rsid w:val="00D77380"/>
    <w:rsid w:val="00D93CF8"/>
    <w:rsid w:val="00DA6A96"/>
    <w:rsid w:val="00DD0355"/>
    <w:rsid w:val="00E12E86"/>
    <w:rsid w:val="00E17F6E"/>
    <w:rsid w:val="00E33FED"/>
    <w:rsid w:val="00E819C9"/>
    <w:rsid w:val="00EB1492"/>
    <w:rsid w:val="00EB2854"/>
    <w:rsid w:val="00EB42F2"/>
    <w:rsid w:val="00F007DD"/>
    <w:rsid w:val="00F12F0D"/>
    <w:rsid w:val="00F66FFF"/>
    <w:rsid w:val="00F90090"/>
    <w:rsid w:val="00FB08D3"/>
    <w:rsid w:val="00FD0FAE"/>
    <w:rsid w:val="00FD1F70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214E0"/>
  <w15:docId w15:val="{9BB78D85-6D06-40F1-85C7-046472931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2E317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semiHidden/>
    <w:unhideWhenUsed/>
    <w:rsid w:val="00F9009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F9009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F9009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F9009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90090"/>
    <w:rPr>
      <w:b/>
      <w:bCs/>
      <w:sz w:val="20"/>
      <w:szCs w:val="20"/>
    </w:rPr>
  </w:style>
  <w:style w:type="paragraph" w:customStyle="1" w:styleId="OpsommingBullet0">
    <w:name w:val="Opsomming Bullet"/>
    <w:basedOn w:val="Lijstalinea"/>
    <w:qFormat/>
    <w:rsid w:val="001F5AF1"/>
    <w:pPr>
      <w:numPr>
        <w:numId w:val="28"/>
      </w:numPr>
    </w:pPr>
    <w:rPr>
      <w:rFonts w:eastAsia="Calibri"/>
      <w:lang w:eastAsia="en-US"/>
    </w:rPr>
  </w:style>
  <w:style w:type="paragraph" w:customStyle="1" w:styleId="Opsommingstreepje">
    <w:name w:val="Opsomming streepje"/>
    <w:basedOn w:val="Lijstalinea"/>
    <w:qFormat/>
    <w:rsid w:val="001F5AF1"/>
    <w:pPr>
      <w:numPr>
        <w:ilvl w:val="1"/>
        <w:numId w:val="28"/>
      </w:numPr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5C238-2DB4-49B7-8A6B-EFA1ED0D1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23</TotalTime>
  <Pages>3</Pages>
  <Words>715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Ruth Louz</cp:lastModifiedBy>
  <cp:revision>5</cp:revision>
  <dcterms:created xsi:type="dcterms:W3CDTF">2022-06-29T19:01:00Z</dcterms:created>
  <dcterms:modified xsi:type="dcterms:W3CDTF">2022-06-30T07:07:00Z</dcterms:modified>
</cp:coreProperties>
</file>